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9D7B1" w14:textId="580DE70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6B2B49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C3701B">
        <w:t>project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86032">
        <w:t>(en)</w:t>
      </w:r>
      <w:bookmarkStart w:id="11" w:name="_GoBack"/>
      <w:bookmarkEnd w:id="11"/>
    </w:p>
    <w:p w14:paraId="2864DFFF" w14:textId="0AAD1F10" w:rsidR="00522934" w:rsidRPr="00522934" w:rsidRDefault="00522934" w:rsidP="00522934">
      <w:pPr>
        <w:rPr>
          <w:b/>
          <w:sz w:val="24"/>
          <w:szCs w:val="24"/>
        </w:rPr>
      </w:pPr>
      <w:r w:rsidRPr="00522934">
        <w:rPr>
          <w:b/>
          <w:bCs/>
          <w:sz w:val="24"/>
          <w:szCs w:val="24"/>
        </w:rPr>
        <w:t>AI 202</w:t>
      </w:r>
      <w:r w:rsidRPr="00522934">
        <w:rPr>
          <w:b/>
          <w:bCs/>
          <w:color w:val="000000"/>
          <w:sz w:val="24"/>
          <w:szCs w:val="24"/>
        </w:rPr>
        <w:t>2</w:t>
      </w:r>
      <w:r w:rsidRPr="00522934">
        <w:rPr>
          <w:b/>
          <w:bCs/>
          <w:sz w:val="24"/>
          <w:szCs w:val="24"/>
        </w:rPr>
        <w:t>-0027</w:t>
      </w:r>
      <w:r w:rsidRPr="00522934">
        <w:rPr>
          <w:b/>
          <w:bCs/>
          <w:sz w:val="24"/>
          <w:szCs w:val="24"/>
        </w:rPr>
        <w:t xml:space="preserve"> </w:t>
      </w:r>
      <w:r w:rsidRPr="00522934">
        <w:rPr>
          <w:b/>
          <w:sz w:val="24"/>
          <w:szCs w:val="24"/>
        </w:rPr>
        <w:t>Parkeerdata ten behoeve van parkeeronderzoeken</w:t>
      </w:r>
    </w:p>
    <w:p w14:paraId="2044721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CD91565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62"/>
        <w:gridCol w:w="4632"/>
      </w:tblGrid>
      <w:tr w:rsidR="00583EA0" w14:paraId="3A428771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35F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DAC5" w14:textId="77777777" w:rsidR="00583EA0" w:rsidRDefault="00583EA0">
            <w:r>
              <w:t>Inschrijver</w:t>
            </w:r>
          </w:p>
        </w:tc>
      </w:tr>
      <w:tr w:rsidR="00583EA0" w14:paraId="289DF89B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5A8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7C12" w14:textId="77777777" w:rsidR="00583EA0" w:rsidRDefault="00583EA0">
            <w:r>
              <w:t>Naam: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25A7A9" w14:textId="15509A1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A20F09">
              <w:rPr>
                <w:highlight w:val="lightGray"/>
              </w:rPr>
              <w:t>Inschrijver</w:t>
            </w:r>
          </w:p>
        </w:tc>
      </w:tr>
      <w:tr w:rsidR="00583EA0" w14:paraId="4369BB4B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FAD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309E" w14:textId="77777777" w:rsidR="00583EA0" w:rsidRDefault="00583EA0">
            <w:r>
              <w:t>Adres / Postcode vestigingsplaats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B31641" w14:textId="245E20A5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A20F09">
              <w:rPr>
                <w:highlight w:val="lightGray"/>
              </w:rPr>
              <w:t>Inschrijver</w:t>
            </w:r>
          </w:p>
        </w:tc>
      </w:tr>
      <w:tr w:rsidR="00583EA0" w14:paraId="4425FD43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381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6BBE" w14:textId="77777777" w:rsidR="00583EA0" w:rsidRDefault="00583EA0">
            <w:r>
              <w:t xml:space="preserve">Referentieproject </w:t>
            </w:r>
          </w:p>
        </w:tc>
      </w:tr>
      <w:tr w:rsidR="00583EA0" w14:paraId="56A4659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7BF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7D26" w14:textId="77777777" w:rsidR="00583EA0" w:rsidRDefault="00583EA0">
            <w:r>
              <w:t>Nummer referentieproject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C3EE9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C9D0DDC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E8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586B" w14:textId="77777777" w:rsidR="00583EA0" w:rsidRDefault="00583EA0">
            <w:r>
              <w:t>Referentieproject (naam)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A4FD7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CC56B8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0E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921" w14:textId="5606476C" w:rsidR="00583EA0" w:rsidRDefault="00583EA0">
            <w:r>
              <w:t>Referentie heeft betrekking op</w:t>
            </w:r>
            <w:r w:rsidR="00E27715">
              <w:t xml:space="preserve"> kerncompetentie als gevraagd in</w:t>
            </w:r>
            <w:r>
              <w:t>:</w:t>
            </w:r>
          </w:p>
          <w:p w14:paraId="5B7CC2B3" w14:textId="77777777" w:rsidR="00583EA0" w:rsidRDefault="00583EA0">
            <w:r>
              <w:t xml:space="preserve"> </w:t>
            </w:r>
          </w:p>
          <w:p w14:paraId="5C4641D7" w14:textId="77777777" w:rsidR="00583EA0" w:rsidRDefault="00583EA0"/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547F43" w14:textId="77777777" w:rsidR="002515E4" w:rsidRPr="0004361C" w:rsidRDefault="00583EA0" w:rsidP="002515E4">
            <w:pPr>
              <w:spacing w:line="260" w:lineRule="atLeast"/>
              <w:rPr>
                <w:b/>
              </w:rPr>
            </w:pPr>
            <w:r w:rsidRPr="00942D73">
              <w:rPr>
                <w:b/>
              </w:rPr>
              <w:sym w:font="Wingdings" w:char="F06F"/>
            </w:r>
            <w:r w:rsidRPr="00942D73">
              <w:rPr>
                <w:b/>
              </w:rPr>
              <w:t xml:space="preserve">  </w:t>
            </w:r>
            <w:r w:rsidR="002515E4" w:rsidRPr="0004361C">
              <w:rPr>
                <w:b/>
              </w:rPr>
              <w:t>Kerncompetentie 1</w:t>
            </w:r>
          </w:p>
          <w:p w14:paraId="4CA2E6F6" w14:textId="77777777" w:rsidR="002515E4" w:rsidRDefault="002515E4" w:rsidP="002515E4">
            <w:pPr>
              <w:spacing w:line="260" w:lineRule="atLeast"/>
            </w:pPr>
            <w:r w:rsidRPr="000F4B3D">
              <w:t>De inschrijver dient aantoonbaar kennis en ervaring te hebben met uitvoeren van parkeermetingen ten behoeve van parkeeronderzoeken</w:t>
            </w:r>
            <w:r>
              <w:t xml:space="preserve">. </w:t>
            </w:r>
          </w:p>
          <w:p w14:paraId="447398D0" w14:textId="33101AEA" w:rsidR="002515E4" w:rsidRPr="0045090E" w:rsidRDefault="00942D73" w:rsidP="002515E4">
            <w:pPr>
              <w:rPr>
                <w:b/>
              </w:rPr>
            </w:pPr>
            <w:r>
              <w:rPr>
                <w:b/>
              </w:rPr>
              <w:br/>
            </w:r>
            <w:r w:rsidR="00583EA0" w:rsidRPr="00942D73">
              <w:rPr>
                <w:b/>
              </w:rPr>
              <w:sym w:font="Wingdings" w:char="F06F"/>
            </w:r>
            <w:r w:rsidR="00583EA0" w:rsidRPr="00942D73">
              <w:rPr>
                <w:b/>
              </w:rPr>
              <w:t xml:space="preserve">  </w:t>
            </w:r>
            <w:r w:rsidR="002515E4" w:rsidRPr="0045090E">
              <w:rPr>
                <w:b/>
              </w:rPr>
              <w:t>Kerncompetentie 2</w:t>
            </w:r>
          </w:p>
          <w:p w14:paraId="21BA4905" w14:textId="77777777" w:rsidR="002515E4" w:rsidRPr="0045090E" w:rsidRDefault="002515E4" w:rsidP="002515E4">
            <w:pPr>
              <w:spacing w:line="260" w:lineRule="atLeast"/>
            </w:pPr>
            <w:r w:rsidRPr="0045090E">
              <w:t>De inschrijver dient aantoonbaar kennis en ervaring te hebben met uitvoeren veldwerk t.b.v. verkeerskundig onderzoek.</w:t>
            </w:r>
          </w:p>
          <w:p w14:paraId="678B0ED8" w14:textId="2E4BC895" w:rsidR="00C12F3A" w:rsidRPr="00C12F3A" w:rsidRDefault="00C12F3A" w:rsidP="00E27715"/>
        </w:tc>
      </w:tr>
      <w:tr w:rsidR="00583EA0" w14:paraId="1094AA3A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BF0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AD42" w14:textId="77777777" w:rsidR="00583EA0" w:rsidRDefault="00583EA0">
            <w:r>
              <w:t>Naam en adres opdrachtgever:</w:t>
            </w:r>
          </w:p>
        </w:tc>
      </w:tr>
      <w:tr w:rsidR="00583EA0" w14:paraId="01AB6AE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01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65A7" w14:textId="77777777" w:rsidR="00583EA0" w:rsidRDefault="00583EA0">
            <w:r>
              <w:t>Aanbesteder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5F9A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1D5EBF4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143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FAA9" w14:textId="77777777" w:rsidR="00583EA0" w:rsidRDefault="00583EA0">
            <w:r>
              <w:t>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30715A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DBF19A5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AC0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82F" w14:textId="77777777" w:rsidR="00583EA0" w:rsidRDefault="00583EA0">
            <w:r>
              <w:t>Contactgegevens 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3AFFE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1C02352" w14:textId="77777777" w:rsidR="00583EA0" w:rsidRDefault="00583EA0">
            <w:pPr>
              <w:rPr>
                <w:highlight w:val="lightGray"/>
              </w:rPr>
            </w:pPr>
          </w:p>
          <w:p w14:paraId="4317A9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D8C5889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F8F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AB17" w14:textId="77777777" w:rsidR="00583EA0" w:rsidRDefault="00583EA0">
            <w:r>
              <w:t>Nadere informatie referentieproject</w:t>
            </w:r>
          </w:p>
        </w:tc>
      </w:tr>
      <w:tr w:rsidR="00583EA0" w14:paraId="376D39AB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6F0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A25C" w14:textId="2F42902F" w:rsidR="00583EA0" w:rsidRDefault="00583EA0" w:rsidP="00C3701B">
            <w:r>
              <w:t>Locatie van het referentie</w:t>
            </w:r>
            <w:r w:rsidR="00C3701B">
              <w:t>project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AA6611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BE775A4" w14:textId="77777777" w:rsidR="00583EA0" w:rsidRDefault="00583EA0">
            <w:pPr>
              <w:rPr>
                <w:highlight w:val="lightGray"/>
              </w:rPr>
            </w:pPr>
          </w:p>
          <w:p w14:paraId="3998D6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09906DF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383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53C8" w14:textId="245246E7" w:rsidR="00583EA0" w:rsidRDefault="009734CD">
            <w:r>
              <w:t>Opdrachtwaarde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FF0C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527AB4C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C5B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F6EA" w14:textId="0376C6AA" w:rsidR="00583EA0" w:rsidRDefault="00583EA0" w:rsidP="009734CD">
            <w:r>
              <w:t>Datum van oplevering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979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0DEEC2E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815FEE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74A1DEE" w14:textId="77777777" w:rsidR="00583EA0" w:rsidRDefault="00583EA0">
            <w:r>
              <w:t>Uitgevoerd in samenwerkingsverband: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6AFF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39DE4051" w14:textId="77777777" w:rsidTr="00C3701B">
        <w:trPr>
          <w:cantSplit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178F3C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9DEA13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CDB08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72152CD2" w14:textId="77777777" w:rsidTr="00C3701B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5648A8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F2E17B7" w14:textId="5368DEB1" w:rsidR="00583EA0" w:rsidRDefault="00583EA0" w:rsidP="004675DC">
            <w:r>
              <w:t>Omschrijving van de werkzaamheden dat binnen het referentie</w:t>
            </w:r>
            <w:r w:rsidR="002515E4">
              <w:t>opdracht</w:t>
            </w:r>
            <w:r>
              <w:t xml:space="preserve"> is verricht door de gegadigde.</w:t>
            </w:r>
            <w:r w:rsidR="004675DC">
              <w:t xml:space="preserve"> Alle gevraagde aspecten van de kerncompetentie(s) moeten in de omschrijving van gegadigde worden aangetoond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650BAA5" w14:textId="6604B575" w:rsidR="00583EA0" w:rsidRDefault="00583EA0" w:rsidP="00C3701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Omschrijving van de werkzaamheden &lt;eventueel aangevuld met projectbladen; totaal maximaal </w:t>
            </w:r>
            <w:r w:rsidR="00C3701B">
              <w:rPr>
                <w:highlight w:val="lightGray"/>
              </w:rPr>
              <w:t>1</w:t>
            </w:r>
            <w:r>
              <w:rPr>
                <w:highlight w:val="lightGray"/>
              </w:rPr>
              <w:t xml:space="preserve"> bladzijde A4-formaat&gt;</w:t>
            </w:r>
          </w:p>
        </w:tc>
      </w:tr>
      <w:tr w:rsidR="00583EA0" w14:paraId="51DCA833" w14:textId="77777777" w:rsidTr="00C3701B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F2C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C0A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F8AB9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1DAB3AB" w14:textId="77777777" w:rsidR="00583EA0" w:rsidRDefault="00583EA0">
            <w:pPr>
              <w:rPr>
                <w:highlight w:val="lightGray"/>
              </w:rPr>
            </w:pPr>
          </w:p>
          <w:p w14:paraId="0E2B60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311CC74C" w14:textId="77777777" w:rsidR="00583EA0" w:rsidRDefault="00583EA0">
            <w:pPr>
              <w:rPr>
                <w:highlight w:val="lightGray"/>
              </w:rPr>
            </w:pPr>
          </w:p>
          <w:p w14:paraId="38167D9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92D9C06" w14:textId="77777777" w:rsidR="00583EA0" w:rsidRDefault="00583EA0" w:rsidP="00583EA0">
      <w:pPr>
        <w:pStyle w:val="colofontitel"/>
      </w:pPr>
    </w:p>
    <w:p w14:paraId="05C75073" w14:textId="77777777" w:rsidR="000B46D8" w:rsidRDefault="000B46D8"/>
    <w:sectPr w:rsidR="000B46D8" w:rsidSect="00177A29">
      <w:foot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A0D06" w14:textId="77777777" w:rsidR="009734CD" w:rsidRDefault="009734CD" w:rsidP="009734CD">
      <w:pPr>
        <w:spacing w:line="240" w:lineRule="auto"/>
      </w:pPr>
      <w:r>
        <w:separator/>
      </w:r>
    </w:p>
  </w:endnote>
  <w:endnote w:type="continuationSeparator" w:id="0">
    <w:p w14:paraId="7AB1A5E4" w14:textId="77777777" w:rsidR="009734CD" w:rsidRDefault="009734CD" w:rsidP="00973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1066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B9292" w14:textId="6CCD825A" w:rsidR="009734CD" w:rsidRDefault="009734CD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29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293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2B81B1" w14:textId="77777777" w:rsidR="009734CD" w:rsidRDefault="009734C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84BE9" w14:textId="77777777" w:rsidR="009734CD" w:rsidRDefault="009734CD" w:rsidP="009734CD">
      <w:pPr>
        <w:spacing w:line="240" w:lineRule="auto"/>
      </w:pPr>
      <w:r>
        <w:separator/>
      </w:r>
    </w:p>
  </w:footnote>
  <w:footnote w:type="continuationSeparator" w:id="0">
    <w:p w14:paraId="346582BD" w14:textId="77777777" w:rsidR="009734CD" w:rsidRDefault="009734CD" w:rsidP="009734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A0"/>
    <w:rsid w:val="000B46D8"/>
    <w:rsid w:val="00177A29"/>
    <w:rsid w:val="001841D4"/>
    <w:rsid w:val="002515E4"/>
    <w:rsid w:val="002B5524"/>
    <w:rsid w:val="003B3222"/>
    <w:rsid w:val="00424DED"/>
    <w:rsid w:val="004675DC"/>
    <w:rsid w:val="00482A4F"/>
    <w:rsid w:val="00522934"/>
    <w:rsid w:val="00527398"/>
    <w:rsid w:val="00583EA0"/>
    <w:rsid w:val="00632123"/>
    <w:rsid w:val="006B2B49"/>
    <w:rsid w:val="0075615D"/>
    <w:rsid w:val="008104C5"/>
    <w:rsid w:val="008402D9"/>
    <w:rsid w:val="009175F9"/>
    <w:rsid w:val="00942D73"/>
    <w:rsid w:val="009734CD"/>
    <w:rsid w:val="009761CF"/>
    <w:rsid w:val="009B0D92"/>
    <w:rsid w:val="00A03098"/>
    <w:rsid w:val="00A20F09"/>
    <w:rsid w:val="00A3732E"/>
    <w:rsid w:val="00A53085"/>
    <w:rsid w:val="00BB3086"/>
    <w:rsid w:val="00BD0C39"/>
    <w:rsid w:val="00C12F3A"/>
    <w:rsid w:val="00C3701B"/>
    <w:rsid w:val="00C86032"/>
    <w:rsid w:val="00E27715"/>
    <w:rsid w:val="00E95DA5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AD609"/>
  <w15:docId w15:val="{B7E3447F-41ED-4F1D-AA8E-FA7848BE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9734C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734CD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734C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734CD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257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11</cp:revision>
  <dcterms:created xsi:type="dcterms:W3CDTF">2021-06-18T11:46:00Z</dcterms:created>
  <dcterms:modified xsi:type="dcterms:W3CDTF">2022-02-14T13:12:00Z</dcterms:modified>
</cp:coreProperties>
</file>